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EEFC" w14:textId="5E441EF2" w:rsidR="00E3324F" w:rsidRPr="00C36B91" w:rsidRDefault="00E3324F" w:rsidP="00E3324F">
      <w:pPr>
        <w:pStyle w:val="Kop1"/>
        <w:ind w:left="1701"/>
        <w:rPr>
          <w:rFonts w:cstheme="minorHAnsi"/>
          <w:sz w:val="28"/>
        </w:rPr>
      </w:pPr>
      <w:bookmarkStart w:id="0" w:name="_Toc98775522"/>
      <w:r w:rsidRPr="004406B0">
        <w:rPr>
          <w:rFonts w:cstheme="minorHAnsi"/>
          <w:sz w:val="28"/>
        </w:rPr>
        <w:t>Bijlage 08 - Verklaring van geen-Russische betrokkenheid</w:t>
      </w:r>
      <w:r w:rsidRPr="00E3324F">
        <w:rPr>
          <w:rFonts w:cstheme="minorHAnsi"/>
          <w:sz w:val="28"/>
        </w:rPr>
        <w:t xml:space="preserve"> </w:t>
      </w:r>
    </w:p>
    <w:p w14:paraId="4FA423DF" w14:textId="77777777" w:rsidR="00E3324F" w:rsidRDefault="00E3324F" w:rsidP="00E3324F">
      <w:pPr>
        <w:jc w:val="center"/>
        <w:rPr>
          <w:rFonts w:cstheme="minorHAnsi"/>
        </w:rPr>
      </w:pPr>
      <w:r w:rsidRPr="00064B9C">
        <w:rPr>
          <w:rFonts w:cstheme="minorHAnsi"/>
        </w:rPr>
        <w:t xml:space="preserve">Inzake de aanbesteding conform de </w:t>
      </w:r>
      <w:r>
        <w:rPr>
          <w:rFonts w:cstheme="minorHAnsi"/>
        </w:rPr>
        <w:t>Europese</w:t>
      </w:r>
      <w:r w:rsidRPr="00064B9C">
        <w:rPr>
          <w:rFonts w:cstheme="minorHAnsi"/>
        </w:rPr>
        <w:t xml:space="preserve"> openbare procedure</w:t>
      </w:r>
    </w:p>
    <w:p w14:paraId="6700F22F" w14:textId="77777777" w:rsidR="00E3324F" w:rsidRDefault="00E3324F" w:rsidP="00E3324F">
      <w:pPr>
        <w:jc w:val="center"/>
        <w:rPr>
          <w:rFonts w:cstheme="minorHAnsi"/>
        </w:rPr>
      </w:pPr>
      <w:r w:rsidRPr="00064B9C">
        <w:rPr>
          <w:rFonts w:cstheme="minorHAnsi"/>
        </w:rPr>
        <w:t xml:space="preserve">betreffende het </w:t>
      </w:r>
      <w:r>
        <w:rPr>
          <w:rFonts w:cstheme="minorHAnsi"/>
        </w:rPr>
        <w:t>project</w:t>
      </w:r>
      <w:r w:rsidRPr="00064B9C">
        <w:rPr>
          <w:rFonts w:cstheme="minorHAnsi"/>
        </w:rPr>
        <w:t>:</w:t>
      </w:r>
    </w:p>
    <w:p w14:paraId="2A57DC8D" w14:textId="77777777" w:rsidR="00E3324F" w:rsidRPr="00064B9C" w:rsidRDefault="00E3324F" w:rsidP="00E3324F">
      <w:pPr>
        <w:jc w:val="center"/>
        <w:rPr>
          <w:rFonts w:cstheme="minorHAnsi"/>
        </w:rPr>
      </w:pPr>
    </w:p>
    <w:p w14:paraId="07B4E125" w14:textId="77777777" w:rsidR="00E3324F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“Verkeersregeltechnische producten”</w:t>
      </w:r>
    </w:p>
    <w:p w14:paraId="412E0CB4" w14:textId="77777777" w:rsidR="00E3324F" w:rsidRPr="00844E81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</w:p>
    <w:p w14:paraId="1EAA1B14" w14:textId="77777777" w:rsidR="00E3324F" w:rsidRPr="00EC5B0F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m</w:t>
      </w:r>
      <w:r w:rsidRPr="00844E81">
        <w:rPr>
          <w:rFonts w:ascii="Calibri" w:hAnsi="Calibri"/>
          <w:b/>
        </w:rPr>
        <w:t xml:space="preserve">et projectnummer </w:t>
      </w:r>
      <w:r w:rsidRPr="00691D53">
        <w:rPr>
          <w:rFonts w:ascii="Calibri" w:hAnsi="Calibri"/>
          <w:b/>
        </w:rPr>
        <w:t>30008239</w:t>
      </w:r>
    </w:p>
    <w:bookmarkEnd w:id="0"/>
    <w:p w14:paraId="7EDD7EE4" w14:textId="77777777" w:rsidR="00E3324F" w:rsidRDefault="00E3324F" w:rsidP="00E3324F">
      <w:pPr>
        <w:rPr>
          <w:rFonts w:cstheme="minorHAnsi"/>
        </w:rPr>
      </w:pPr>
    </w:p>
    <w:p w14:paraId="529AAE5E" w14:textId="5CB0F77A" w:rsidR="00F91A8A" w:rsidRPr="00E3324F" w:rsidRDefault="00F446DD" w:rsidP="00F446DD">
      <w:pPr>
        <w:rPr>
          <w:rFonts w:cstheme="minorHAnsi"/>
          <w:b/>
          <w:bCs/>
          <w:sz w:val="28"/>
          <w:szCs w:val="28"/>
        </w:rPr>
      </w:pPr>
      <w:r w:rsidRPr="00E3324F">
        <w:rPr>
          <w:rFonts w:cstheme="minorHAnsi"/>
          <w:b/>
          <w:bCs/>
          <w:sz w:val="28"/>
          <w:szCs w:val="28"/>
        </w:rPr>
        <w:t>Verklaring van geen-Russische betrokkenheid</w:t>
      </w:r>
      <w:r w:rsidR="00976A13" w:rsidRPr="00E3324F">
        <w:rPr>
          <w:rFonts w:cstheme="minorHAnsi"/>
          <w:b/>
          <w:bCs/>
          <w:sz w:val="28"/>
          <w:szCs w:val="28"/>
        </w:rPr>
        <w:t>;</w:t>
      </w:r>
      <w:r w:rsidR="005A393E" w:rsidRPr="00E3324F">
        <w:rPr>
          <w:rFonts w:cstheme="minorHAnsi"/>
          <w:b/>
          <w:bCs/>
          <w:sz w:val="28"/>
          <w:szCs w:val="28"/>
        </w:rPr>
        <w:t xml:space="preserve"> </w:t>
      </w:r>
      <w:r w:rsidR="00976A13" w:rsidRPr="00E3324F">
        <w:rPr>
          <w:rFonts w:cstheme="minorHAnsi"/>
          <w:b/>
          <w:bCs/>
          <w:sz w:val="28"/>
          <w:szCs w:val="28"/>
        </w:rPr>
        <w:t>D</w:t>
      </w:r>
      <w:r w:rsidR="005A393E" w:rsidRPr="00E3324F">
        <w:rPr>
          <w:rFonts w:cstheme="minorHAnsi"/>
          <w:b/>
          <w:bCs/>
          <w:sz w:val="28"/>
          <w:szCs w:val="28"/>
        </w:rPr>
        <w:t>oor Inschrijver af te geven bij Europese aanbestedingen</w:t>
      </w:r>
    </w:p>
    <w:p w14:paraId="132024F1" w14:textId="77777777" w:rsidR="00F446DD" w:rsidRPr="00E3324F" w:rsidRDefault="00F446DD" w:rsidP="00F446DD">
      <w:pPr>
        <w:rPr>
          <w:rFonts w:cstheme="minorHAnsi"/>
          <w:sz w:val="22"/>
        </w:rPr>
      </w:pPr>
    </w:p>
    <w:p w14:paraId="5335EE6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Hierbij verklaar</w:t>
      </w:r>
      <w:r w:rsidR="005A393E" w:rsidRPr="00E3324F">
        <w:rPr>
          <w:rFonts w:asciiTheme="minorHAnsi" w:hAnsiTheme="minorHAnsi" w:cstheme="minorHAnsi"/>
          <w:color w:val="343434"/>
          <w:sz w:val="22"/>
          <w:szCs w:val="22"/>
        </w:rPr>
        <w:t>t 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naar eer en geweten dat er geen sprake is van Russische betrokkenheid bij de uitvoering van deze overeenkomst die de drempels van artikel 5 </w:t>
      </w:r>
      <w:proofErr w:type="spellStart"/>
      <w:r w:rsidRPr="00E3324F">
        <w:rPr>
          <w:rFonts w:asciiTheme="minorHAnsi" w:hAnsiTheme="minorHAnsi" w:cstheme="minorHAnsi"/>
          <w:color w:val="343434"/>
          <w:sz w:val="22"/>
          <w:szCs w:val="22"/>
        </w:rPr>
        <w:t>duodecies</w:t>
      </w:r>
      <w:proofErr w:type="spellEnd"/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7075F0C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50D63EB4" w14:textId="77777777" w:rsidR="00F446DD" w:rsidRPr="00E3324F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Ondertekende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verklaar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t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in het bijzonder dat:</w:t>
      </w:r>
    </w:p>
    <w:p w14:paraId="46305615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a)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de organisatie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ondergetekende 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>een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(rechts)perso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(natuurlijke persoon, bedrijf, entiteit of orgaan)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Russische nationaliteit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heeft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en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in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Rusland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gevestigd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;</w:t>
      </w:r>
    </w:p>
    <w:p w14:paraId="47634389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4622CBC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b)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een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recht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s)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perso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>,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die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niet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voor meer dan 50% eigendom </w:t>
      </w:r>
      <w:r w:rsidR="0040782B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van een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(rechts)persoon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zoals onder a) genoemd; </w:t>
      </w:r>
    </w:p>
    <w:p w14:paraId="3FF0E93D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18308F5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c)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en/of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een (rechts)persoon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die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handelt in belang </w:t>
      </w:r>
      <w:r w:rsidR="004D41FC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en/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of op aanwijzing van een partij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, zoals bedoeld onder a) en b);</w:t>
      </w:r>
    </w:p>
    <w:p w14:paraId="19F8EA8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7D4B288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d) er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de organisatie 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voor de uitvoering van deze overeenkomst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onderaannemers, leveranciers of ondernemingen die een aandeel hebben van meer dan 10% van de contractwaarde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worden ingeroepen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waarbij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zich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een situatie als onder a) t/m c) voordoet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.</w:t>
      </w:r>
    </w:p>
    <w:p w14:paraId="475E557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0901F72D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Aldus naar waarheid ondertekend op  d.d. …………………………… (datum), te </w:t>
      </w:r>
    </w:p>
    <w:p w14:paraId="2B742243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21531E90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……………….…………………………. (plaats),</w:t>
      </w:r>
    </w:p>
    <w:p w14:paraId="0CC832F6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757C721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D7F2CEE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door ………………………………………………………… (naam tekenbevoegde functionaris)</w:t>
      </w:r>
    </w:p>
    <w:p w14:paraId="12EB8EB0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1CDC2E3" w14:textId="77777777" w:rsidR="00F309FC" w:rsidRPr="00E3324F" w:rsidRDefault="00F864B5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in de functie van …………………………………………………….. </w:t>
      </w:r>
    </w:p>
    <w:p w14:paraId="7DBA6D35" w14:textId="77777777" w:rsidR="00F309FC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</w:p>
    <w:p w14:paraId="73FC7613" w14:textId="77777777" w:rsidR="00F864B5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bij </w:t>
      </w:r>
      <w:r w:rsidR="00F864B5" w:rsidRPr="00E3324F">
        <w:rPr>
          <w:rFonts w:ascii="Calibri" w:hAnsi="Calibri"/>
          <w:sz w:val="22"/>
        </w:rPr>
        <w:t>……………………………………………</w:t>
      </w:r>
      <w:r w:rsidRPr="00E3324F">
        <w:rPr>
          <w:rFonts w:ascii="Calibri" w:hAnsi="Calibri"/>
          <w:sz w:val="22"/>
        </w:rPr>
        <w:t>(</w:t>
      </w:r>
      <w:r w:rsidR="00F864B5" w:rsidRPr="00E3324F">
        <w:rPr>
          <w:rFonts w:ascii="Calibri" w:hAnsi="Calibri"/>
          <w:sz w:val="22"/>
        </w:rPr>
        <w:t>organisatie/bedrijf)</w:t>
      </w:r>
      <w:r w:rsidR="00C3093A" w:rsidRPr="00E3324F">
        <w:rPr>
          <w:rFonts w:ascii="Calibri" w:hAnsi="Calibri"/>
          <w:sz w:val="22"/>
        </w:rPr>
        <w:t>,</w:t>
      </w:r>
      <w:r w:rsidR="00F864B5" w:rsidRPr="00E3324F">
        <w:rPr>
          <w:rFonts w:ascii="Calibri" w:hAnsi="Calibri"/>
          <w:sz w:val="22"/>
        </w:rPr>
        <w:t xml:space="preserve"> </w:t>
      </w:r>
    </w:p>
    <w:p w14:paraId="374A9F6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DEA6A7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550450F1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3C26DCE" w14:textId="0C12FA89" w:rsidR="00F446DD" w:rsidRPr="00E3324F" w:rsidRDefault="00F864B5" w:rsidP="00E3324F">
      <w:pPr>
        <w:tabs>
          <w:tab w:val="left" w:pos="284"/>
        </w:tabs>
        <w:rPr>
          <w:rFonts w:cstheme="minorHAnsi"/>
          <w:sz w:val="22"/>
        </w:rPr>
      </w:pPr>
      <w:r w:rsidRPr="00E3324F">
        <w:rPr>
          <w:rFonts w:ascii="Calibri" w:hAnsi="Calibri"/>
          <w:sz w:val="22"/>
        </w:rPr>
        <w:t>………………………………………………………………….. (handtekening)</w:t>
      </w:r>
    </w:p>
    <w:sectPr w:rsidR="00F446DD" w:rsidRPr="00E332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B49A" w14:textId="77777777" w:rsidR="00E3324F" w:rsidRDefault="00E3324F" w:rsidP="00F91A8A">
      <w:pPr>
        <w:spacing w:line="240" w:lineRule="auto"/>
      </w:pPr>
      <w:r>
        <w:separator/>
      </w:r>
    </w:p>
  </w:endnote>
  <w:endnote w:type="continuationSeparator" w:id="0">
    <w:p w14:paraId="42259ACA" w14:textId="77777777" w:rsidR="00E3324F" w:rsidRDefault="00E3324F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C1F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9397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0B28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55DF" w14:textId="77777777" w:rsidR="00E3324F" w:rsidRDefault="00E3324F" w:rsidP="00F91A8A">
      <w:pPr>
        <w:spacing w:line="240" w:lineRule="auto"/>
      </w:pPr>
      <w:r>
        <w:separator/>
      </w:r>
    </w:p>
  </w:footnote>
  <w:footnote w:type="continuationSeparator" w:id="0">
    <w:p w14:paraId="6AEE9095" w14:textId="77777777" w:rsidR="00E3324F" w:rsidRDefault="00E3324F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A5EE6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7A49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D3CB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24F"/>
    <w:rsid w:val="000E089A"/>
    <w:rsid w:val="000E27D1"/>
    <w:rsid w:val="00183BFF"/>
    <w:rsid w:val="00186254"/>
    <w:rsid w:val="002143A2"/>
    <w:rsid w:val="003747B2"/>
    <w:rsid w:val="00404F25"/>
    <w:rsid w:val="0040782B"/>
    <w:rsid w:val="00420759"/>
    <w:rsid w:val="004406B0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76A13"/>
    <w:rsid w:val="00A9425F"/>
    <w:rsid w:val="00AB7BF2"/>
    <w:rsid w:val="00BA1B56"/>
    <w:rsid w:val="00C11A89"/>
    <w:rsid w:val="00C3093A"/>
    <w:rsid w:val="00C4694D"/>
    <w:rsid w:val="00C62929"/>
    <w:rsid w:val="00CF7BE8"/>
    <w:rsid w:val="00E3324F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8214"/>
  <w15:chartTrackingRefBased/>
  <w15:docId w15:val="{BC61E76D-5191-4500-AA6C-6338752B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2</cp:revision>
  <dcterms:created xsi:type="dcterms:W3CDTF">2022-08-30T13:28:00Z</dcterms:created>
  <dcterms:modified xsi:type="dcterms:W3CDTF">2022-09-15T12:11:00Z</dcterms:modified>
</cp:coreProperties>
</file>